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0"/>
        <w:gridCol w:w="2340"/>
        <w:gridCol w:w="2340"/>
        <w:gridCol w:w="2340"/>
        <w:gridCol w:w="2340"/>
      </w:tblGrid>
      <w:tr w:rsidR="00CE6BBA" w:rsidRPr="00CE6BBA" w14:paraId="404F3E4C" w14:textId="77777777" w:rsidTr="00CE6BBA">
        <w:trPr>
          <w:trHeight w:val="885"/>
          <w:jc w:val="center"/>
        </w:trPr>
        <w:tc>
          <w:tcPr>
            <w:tcW w:w="10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1DAAF" w14:textId="697426BB" w:rsidR="00CE6BBA" w:rsidRPr="00CE6BBA" w:rsidRDefault="00CE6BBA" w:rsidP="00CE6B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6"/>
                <w:szCs w:val="36"/>
                <w:lang w:val="es-ES" w:eastAsia="es-ES"/>
              </w:rPr>
            </w:pPr>
            <w:r w:rsidRPr="00CE6BBA">
              <w:rPr>
                <w:rFonts w:ascii="Arial" w:eastAsia="Times New Roman" w:hAnsi="Arial" w:cs="Arial"/>
                <w:b/>
                <w:bCs/>
                <w:sz w:val="36"/>
                <w:szCs w:val="36"/>
                <w:lang w:val="es-ES" w:eastAsia="es-ES"/>
              </w:rPr>
              <w:t xml:space="preserve">Anexo N° 05:  Información de los coordinadores </w:t>
            </w:r>
          </w:p>
        </w:tc>
      </w:tr>
      <w:tr w:rsidR="00CE6BBA" w:rsidRPr="00CE6BBA" w14:paraId="3755A0ED" w14:textId="77777777" w:rsidTr="00CE6BBA">
        <w:trPr>
          <w:trHeight w:val="63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5B177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ES" w:eastAsia="es-ES"/>
              </w:rPr>
            </w:pPr>
            <w:r w:rsidRPr="00CE6BBA">
              <w:rPr>
                <w:rFonts w:ascii="Calibri" w:eastAsia="Times New Roman" w:hAnsi="Calibri" w:cs="Calibri"/>
                <w:b/>
                <w:bCs/>
                <w:lang w:val="es-ES" w:eastAsia="es-ES"/>
              </w:rPr>
              <w:t>N°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6037D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ES" w:eastAsia="es-ES"/>
              </w:rPr>
            </w:pPr>
            <w:r w:rsidRPr="00CE6BBA">
              <w:rPr>
                <w:rFonts w:ascii="Calibri" w:eastAsia="Times New Roman" w:hAnsi="Calibri" w:cs="Calibri"/>
                <w:b/>
                <w:bCs/>
                <w:lang w:val="es-ES" w:eastAsia="es-ES"/>
              </w:rPr>
              <w:t>DEPARTAMENTO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0A368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ES" w:eastAsia="es-ES"/>
              </w:rPr>
            </w:pPr>
            <w:r w:rsidRPr="00CE6BBA">
              <w:rPr>
                <w:rFonts w:ascii="Calibri" w:eastAsia="Times New Roman" w:hAnsi="Calibri" w:cs="Calibri"/>
                <w:b/>
                <w:bCs/>
                <w:lang w:val="es-ES" w:eastAsia="es-ES"/>
              </w:rPr>
              <w:t>NOMBRE Y APELLIDO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9B42E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ES" w:eastAsia="es-ES"/>
              </w:rPr>
            </w:pPr>
            <w:r w:rsidRPr="00CE6BBA">
              <w:rPr>
                <w:rFonts w:ascii="Calibri" w:eastAsia="Times New Roman" w:hAnsi="Calibri" w:cs="Calibri"/>
                <w:b/>
                <w:bCs/>
                <w:lang w:val="es-ES" w:eastAsia="es-ES"/>
              </w:rPr>
              <w:t>TELEFONO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23C06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ES" w:eastAsia="es-ES"/>
              </w:rPr>
            </w:pPr>
            <w:r w:rsidRPr="00CE6BBA">
              <w:rPr>
                <w:rFonts w:ascii="Calibri" w:eastAsia="Times New Roman" w:hAnsi="Calibri" w:cs="Calibri"/>
                <w:b/>
                <w:bCs/>
                <w:lang w:val="es-ES" w:eastAsia="es-ES"/>
              </w:rPr>
              <w:t>CORREO ELECTRONICO</w:t>
            </w:r>
          </w:p>
        </w:tc>
      </w:tr>
      <w:tr w:rsidR="00CE6BBA" w:rsidRPr="00CE6BBA" w14:paraId="732DEFA4" w14:textId="77777777" w:rsidTr="00CE6BBA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B6967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7954C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74844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C59BA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B2CAE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</w:tr>
      <w:tr w:rsidR="00CE6BBA" w:rsidRPr="00CE6BBA" w14:paraId="04CE16D9" w14:textId="77777777" w:rsidTr="00CE6BBA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F5E04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6879C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D4270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AA991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7E236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</w:tr>
      <w:tr w:rsidR="00CE6BBA" w:rsidRPr="00CE6BBA" w14:paraId="54A89E5A" w14:textId="77777777" w:rsidTr="00CE6BBA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F4584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ACC1F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57BC8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A7C2E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A9FFF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</w:tr>
      <w:tr w:rsidR="00CE6BBA" w:rsidRPr="00CE6BBA" w14:paraId="520CA1B9" w14:textId="77777777" w:rsidTr="00CE6BBA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FBCAF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6652F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48D39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A92AE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A0848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</w:tr>
      <w:tr w:rsidR="00CE6BBA" w:rsidRPr="00CE6BBA" w14:paraId="062ED3DA" w14:textId="77777777" w:rsidTr="00CE6BBA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521E1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18F40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17446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67C19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37650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</w:tr>
      <w:tr w:rsidR="00CE6BBA" w:rsidRPr="00CE6BBA" w14:paraId="59DB6298" w14:textId="77777777" w:rsidTr="00CE6BBA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1FE2D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0F618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D9FDB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A63AE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F0338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</w:tr>
      <w:tr w:rsidR="00CE6BBA" w:rsidRPr="00CE6BBA" w14:paraId="6C61E57B" w14:textId="77777777" w:rsidTr="00CE6BBA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24699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B2C34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BB1D1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15A20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B1DC6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</w:tr>
      <w:tr w:rsidR="00CE6BBA" w:rsidRPr="00CE6BBA" w14:paraId="7127C841" w14:textId="77777777" w:rsidTr="00CE6BBA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D9480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6ACDE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2AD98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A951B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7146E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</w:tr>
      <w:tr w:rsidR="00CE6BBA" w:rsidRPr="00CE6BBA" w14:paraId="0E71174F" w14:textId="77777777" w:rsidTr="00CE6BBA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A4F0A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6FBFD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DEC15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6ACEF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5155B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</w:tr>
      <w:tr w:rsidR="00CE6BBA" w:rsidRPr="00CE6BBA" w14:paraId="7E85C61C" w14:textId="77777777" w:rsidTr="00CE6BBA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7DD9C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D6E16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4EF40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B38FF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68B2B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</w:tr>
      <w:tr w:rsidR="00CE6BBA" w:rsidRPr="00CE6BBA" w14:paraId="135034C2" w14:textId="77777777" w:rsidTr="00CE6BBA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E2A0A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11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FA3DD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E3437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62780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64DB6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</w:tr>
      <w:tr w:rsidR="00CE6BBA" w:rsidRPr="00CE6BBA" w14:paraId="3548017A" w14:textId="77777777" w:rsidTr="00CE6BBA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4B0B3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12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B7BAC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45B9D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B5F9D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FF21D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</w:tr>
      <w:tr w:rsidR="00CE6BBA" w:rsidRPr="00CE6BBA" w14:paraId="1AB2562C" w14:textId="77777777" w:rsidTr="00CE6BBA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D6EFA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13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73580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C50AE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0139B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CE678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</w:tr>
      <w:tr w:rsidR="00CE6BBA" w:rsidRPr="00CE6BBA" w14:paraId="3B5B12BF" w14:textId="77777777" w:rsidTr="00CE6BBA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0A1E3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14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F5B62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170E2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43D02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54453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</w:tr>
      <w:tr w:rsidR="00CE6BBA" w:rsidRPr="00CE6BBA" w14:paraId="707E20E8" w14:textId="77777777" w:rsidTr="00CE6BBA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B0720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15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D1304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F69BA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7E646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A063D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</w:tr>
      <w:tr w:rsidR="00CE6BBA" w:rsidRPr="00CE6BBA" w14:paraId="6D2ACBFE" w14:textId="77777777" w:rsidTr="00CE6BBA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160D0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16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BE134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B7954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A8BDE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4A355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</w:tr>
      <w:tr w:rsidR="00CE6BBA" w:rsidRPr="00CE6BBA" w14:paraId="14823309" w14:textId="77777777" w:rsidTr="00CE6BBA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0C07E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17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566EE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AAB67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E5A53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BD5B3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</w:tr>
      <w:tr w:rsidR="00CE6BBA" w:rsidRPr="00CE6BBA" w14:paraId="6C550F89" w14:textId="77777777" w:rsidTr="00CE6BBA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C8F2C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18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D7FF2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25583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739F7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7751F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</w:tr>
      <w:tr w:rsidR="00CE6BBA" w:rsidRPr="00CE6BBA" w14:paraId="6F70E4E0" w14:textId="77777777" w:rsidTr="00CE6BBA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1DC8E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19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6E8B5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A5FA4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3E209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32361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</w:tr>
      <w:tr w:rsidR="00CE6BBA" w:rsidRPr="00CE6BBA" w14:paraId="13E5E68A" w14:textId="77777777" w:rsidTr="00CE6BBA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95EC2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20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51C34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7EE07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35509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239F3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</w:tr>
      <w:tr w:rsidR="00CE6BBA" w:rsidRPr="00CE6BBA" w14:paraId="1378E627" w14:textId="77777777" w:rsidTr="00CE6BBA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9E5A4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21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BB68B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6D6F9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1FE8C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F36DF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</w:tr>
      <w:tr w:rsidR="00CE6BBA" w:rsidRPr="00CE6BBA" w14:paraId="05C83635" w14:textId="77777777" w:rsidTr="00CE6BBA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2112E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22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CF3A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FC2C7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03CEA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D90C9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</w:tr>
      <w:tr w:rsidR="00CE6BBA" w:rsidRPr="00CE6BBA" w14:paraId="6AB1FF45" w14:textId="77777777" w:rsidTr="00CE6BBA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431CB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23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72ED6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C8569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6D36E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9E4F9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</w:tr>
      <w:tr w:rsidR="00CE6BBA" w:rsidRPr="00CE6BBA" w14:paraId="235C5FAD" w14:textId="77777777" w:rsidTr="00CE6BBA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AD99A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24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AB320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6A5B8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06E8B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D9726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</w:tr>
      <w:tr w:rsidR="00CE6BBA" w:rsidRPr="00CE6BBA" w14:paraId="4C6E4FFE" w14:textId="77777777" w:rsidTr="00CE6BBA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F45A4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25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F7D99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201F7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24116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7D975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</w:tr>
      <w:tr w:rsidR="00CE6BBA" w:rsidRPr="00CE6BBA" w14:paraId="2C374C8C" w14:textId="77777777" w:rsidTr="00CE6BBA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FB218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26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00EFE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C2307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8AE04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8AD91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</w:tr>
      <w:tr w:rsidR="00CE6BBA" w:rsidRPr="00CE6BBA" w14:paraId="1021B654" w14:textId="77777777" w:rsidTr="00CE6BBA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06B87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27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9FDA0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3A5F6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2A91A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E4961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</w:tr>
      <w:tr w:rsidR="00CE6BBA" w:rsidRPr="00CE6BBA" w14:paraId="1390DBD8" w14:textId="77777777" w:rsidTr="00CE6BBA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C6ECF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28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3E12E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25D6E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715E3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F5F89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</w:tr>
      <w:tr w:rsidR="00CE6BBA" w:rsidRPr="00CE6BBA" w14:paraId="23484969" w14:textId="77777777" w:rsidTr="00CE6BBA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EB57A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29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4D226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EEAED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747E2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D955F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</w:tr>
      <w:tr w:rsidR="00CE6BBA" w:rsidRPr="00CE6BBA" w14:paraId="23247543" w14:textId="77777777" w:rsidTr="00CE6BBA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50A34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30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52430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A2139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9751A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E47C7" w14:textId="77777777" w:rsidR="00CE6BBA" w:rsidRPr="00CE6BBA" w:rsidRDefault="00CE6BBA" w:rsidP="00CE6BB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</w:pPr>
            <w:r w:rsidRPr="00CE6BBA">
              <w:rPr>
                <w:rFonts w:ascii="Aptos Narrow" w:eastAsia="Times New Roman" w:hAnsi="Aptos Narrow" w:cs="Times New Roman"/>
                <w:color w:val="000000"/>
                <w:lang w:val="es-ES" w:eastAsia="es-ES"/>
              </w:rPr>
              <w:t> </w:t>
            </w:r>
          </w:p>
        </w:tc>
      </w:tr>
    </w:tbl>
    <w:p w14:paraId="7B2C4444" w14:textId="53DAEBE3" w:rsidR="00B56E40" w:rsidRDefault="00B56E40"/>
    <w:p w14:paraId="63F8CDB3" w14:textId="668E7863" w:rsidR="00B56E40" w:rsidRDefault="00B56E40"/>
    <w:sectPr w:rsidR="00B56E40" w:rsidSect="00CE6BBA">
      <w:headerReference w:type="default" r:id="rId8"/>
      <w:pgSz w:w="12240" w:h="15840"/>
      <w:pgMar w:top="1440" w:right="1183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B3586" w14:textId="77777777" w:rsidR="002C37B0" w:rsidRDefault="002C37B0" w:rsidP="00CE6BBA">
      <w:pPr>
        <w:spacing w:after="0" w:line="240" w:lineRule="auto"/>
      </w:pPr>
      <w:r>
        <w:separator/>
      </w:r>
    </w:p>
  </w:endnote>
  <w:endnote w:type="continuationSeparator" w:id="0">
    <w:p w14:paraId="780EEA0B" w14:textId="77777777" w:rsidR="002C37B0" w:rsidRDefault="002C37B0" w:rsidP="00CE6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Narrow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EBDE5" w14:textId="77777777" w:rsidR="002C37B0" w:rsidRDefault="002C37B0" w:rsidP="00CE6BBA">
      <w:pPr>
        <w:spacing w:after="0" w:line="240" w:lineRule="auto"/>
      </w:pPr>
      <w:r>
        <w:separator/>
      </w:r>
    </w:p>
  </w:footnote>
  <w:footnote w:type="continuationSeparator" w:id="0">
    <w:p w14:paraId="5D6EE220" w14:textId="77777777" w:rsidR="002C37B0" w:rsidRDefault="002C37B0" w:rsidP="00CE6B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E2723" w14:textId="558BA635" w:rsidR="00CE6BBA" w:rsidRDefault="00CE6BBA">
    <w:pPr>
      <w:pStyle w:val="Encabezado"/>
    </w:pPr>
    <w:r w:rsidRPr="00CE6BBA">
      <w:drawing>
        <wp:anchor distT="0" distB="0" distL="0" distR="0" simplePos="0" relativeHeight="251659264" behindDoc="1" locked="0" layoutInCell="1" allowOverlap="1" wp14:anchorId="7EF2EFB7" wp14:editId="7F84852C">
          <wp:simplePos x="0" y="0"/>
          <wp:positionH relativeFrom="page">
            <wp:posOffset>342900</wp:posOffset>
          </wp:positionH>
          <wp:positionV relativeFrom="page">
            <wp:posOffset>269875</wp:posOffset>
          </wp:positionV>
          <wp:extent cx="1290320" cy="259715"/>
          <wp:effectExtent l="0" t="0" r="0" b="0"/>
          <wp:wrapNone/>
          <wp:docPr id="1409420034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90320" cy="259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E6BBA">
      <w:drawing>
        <wp:anchor distT="0" distB="0" distL="114300" distR="114300" simplePos="0" relativeHeight="251660288" behindDoc="0" locked="0" layoutInCell="1" allowOverlap="1" wp14:anchorId="4E0C90FB" wp14:editId="57E283CF">
          <wp:simplePos x="0" y="0"/>
          <wp:positionH relativeFrom="margin">
            <wp:posOffset>5610225</wp:posOffset>
          </wp:positionH>
          <wp:positionV relativeFrom="page">
            <wp:posOffset>142875</wp:posOffset>
          </wp:positionV>
          <wp:extent cx="832485" cy="583565"/>
          <wp:effectExtent l="0" t="0" r="5715" b="6985"/>
          <wp:wrapSquare wrapText="bothSides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_Compras a MYPErú_PNG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049" b="2464"/>
                  <a:stretch/>
                </pic:blipFill>
                <pic:spPr bwMode="auto">
                  <a:xfrm>
                    <a:off x="0" y="0"/>
                    <a:ext cx="832485" cy="5835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2A5F3C"/>
    <w:rsid w:val="002C37B0"/>
    <w:rsid w:val="00326F90"/>
    <w:rsid w:val="0060728F"/>
    <w:rsid w:val="009A2879"/>
    <w:rsid w:val="00AA1D8D"/>
    <w:rsid w:val="00B47730"/>
    <w:rsid w:val="00B56E40"/>
    <w:rsid w:val="00CB0664"/>
    <w:rsid w:val="00CE6BBA"/>
    <w:rsid w:val="00FA180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C058E8"/>
  <w14:defaultImageDpi w14:val="300"/>
  <w15:docId w15:val="{8073A348-DEC9-4D4E-A511-30D1571C5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8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helard lopez gutierrez</cp:lastModifiedBy>
  <cp:revision>2</cp:revision>
  <dcterms:created xsi:type="dcterms:W3CDTF">2026-05-13T06:26:00Z</dcterms:created>
  <dcterms:modified xsi:type="dcterms:W3CDTF">2026-05-13T06:26:00Z</dcterms:modified>
  <cp:category/>
</cp:coreProperties>
</file>